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42382" w14:textId="77777777" w:rsidR="00385115" w:rsidRPr="00385115" w:rsidRDefault="00385115" w:rsidP="00385115">
      <w:pPr>
        <w:pStyle w:val="Heading1titel"/>
        <w:rPr>
          <w:color w:val="auto"/>
        </w:rPr>
      </w:pPr>
      <w:bookmarkStart w:id="0" w:name="_Toc44676289"/>
      <w:r w:rsidRPr="00385115">
        <w:rPr>
          <w:color w:val="auto"/>
        </w:rPr>
        <w:t>BIJLAGE A</w:t>
      </w:r>
      <w:r w:rsidRPr="00385115">
        <w:rPr>
          <w:color w:val="auto"/>
        </w:rPr>
        <w:tab/>
        <w:t>Checklist overzicht in te dienen documenten</w:t>
      </w:r>
      <w:bookmarkEnd w:id="0"/>
    </w:p>
    <w:p w14:paraId="7202F835" w14:textId="77777777" w:rsidR="00385115" w:rsidRDefault="00385115" w:rsidP="00385115">
      <w:pPr>
        <w:rPr>
          <w:b/>
        </w:rPr>
      </w:pP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3970"/>
        <w:gridCol w:w="1276"/>
        <w:gridCol w:w="1277"/>
        <w:gridCol w:w="1277"/>
      </w:tblGrid>
      <w:tr w:rsidR="00385115" w14:paraId="3A34448C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76F8FC1E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8ECF64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b/>
              </w:rPr>
              <w:t>Inhoud kwalitatief deel: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5B09A2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2316588E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014A2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218AEADF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6837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Tab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DD5C2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Omschrijving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1413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Onderdeel/</w:t>
            </w:r>
          </w:p>
          <w:p w14:paraId="24B4E7E7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Formulier beschikbaar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14BAE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Bij samenwerkingsverband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125FB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 (ja/nee)?</w:t>
            </w:r>
          </w:p>
        </w:tc>
      </w:tr>
      <w:tr w:rsidR="00385115" w14:paraId="671B16B3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3AEF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DF6E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Checklist overzicht in te dienen documenten ingevuld en ondertekend (</w:t>
            </w:r>
            <w:r>
              <w:rPr>
                <w:b/>
                <w:sz w:val="16"/>
                <w:szCs w:val="16"/>
              </w:rPr>
              <w:t>verplicht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B6D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Bijlage 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1D9D" w14:textId="77777777" w:rsidR="00385115" w:rsidRDefault="00385115">
            <w:pPr>
              <w:rPr>
                <w:rFonts w:ascii="Verdana" w:eastAsia="Verdana" w:hAnsi="Verdana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901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50555D6A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BAFB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C84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Eigen verklaring (UEA) voor aanbestedingsprocedures aanbestede diensten (</w:t>
            </w:r>
            <w:r>
              <w:rPr>
                <w:b/>
                <w:sz w:val="16"/>
                <w:szCs w:val="16"/>
              </w:rPr>
              <w:t>verplicht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89AC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Bijlage B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5D88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Door alle deelnemers hieraan en derden (in geval van een beroep op derden)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04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62F56D8E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935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CDF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Verklaring bestuurder omtrent rechtmatigheid inschrijving (model K, </w:t>
            </w:r>
            <w:r>
              <w:rPr>
                <w:b/>
                <w:sz w:val="16"/>
                <w:szCs w:val="16"/>
              </w:rPr>
              <w:t>verplicht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F277" w14:textId="670B1D1C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BE086A">
              <w:rPr>
                <w:i/>
                <w:sz w:val="16"/>
                <w:szCs w:val="16"/>
              </w:rPr>
              <w:t>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9D7E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Door alle deelnemers hieraan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194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43A3CF39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C4E9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72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Verklaring beroep op inzet derden (indien van toepassing)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4E4D" w14:textId="686640AB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BE086A">
              <w:rPr>
                <w:i/>
                <w:sz w:val="16"/>
                <w:szCs w:val="16"/>
              </w:rPr>
              <w:t>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A3DC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gezamenlijk en derde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821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0C62BDF5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9140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3266" w14:textId="7665289F" w:rsidR="00385115" w:rsidRDefault="00BE086A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Verklaring kerncompetenties</w:t>
            </w:r>
            <w:r w:rsidR="00385115">
              <w:rPr>
                <w:sz w:val="16"/>
                <w:szCs w:val="16"/>
              </w:rPr>
              <w:t xml:space="preserve"> (1 formulier per referentieopdracht) om te voldoen aan de geschiktheidseis(en) (</w:t>
            </w:r>
            <w:r w:rsidR="00385115">
              <w:rPr>
                <w:b/>
                <w:sz w:val="16"/>
                <w:szCs w:val="16"/>
              </w:rPr>
              <w:t>verplicht</w:t>
            </w:r>
            <w:r w:rsidR="00385115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2721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Bijlage F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00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84C8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0409DCFA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168D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020D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Verklaring aansprakelijkheid bij samenwerkingsverband (indien van toepassing)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9CF7" w14:textId="546403B1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211BBC">
              <w:rPr>
                <w:i/>
                <w:sz w:val="16"/>
                <w:szCs w:val="16"/>
              </w:rPr>
              <w:t>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8D7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Door alle deelnemers hieraan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0FC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24661F57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05BE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EFDE" w14:textId="77777777" w:rsidR="00385115" w:rsidRDefault="003851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Holdingverklaring (indien van toepassing)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0B6" w14:textId="13A2D07E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rFonts w:ascii="Verdana" w:eastAsia="Verdana" w:hAnsi="Verdana"/>
                <w:i/>
                <w:sz w:val="16"/>
                <w:szCs w:val="16"/>
              </w:rPr>
              <w:t xml:space="preserve">Bijlage </w:t>
            </w:r>
            <w:r w:rsidR="00E501EA">
              <w:rPr>
                <w:rFonts w:ascii="Verdana" w:eastAsia="Verdana" w:hAnsi="Verdana"/>
                <w:i/>
                <w:sz w:val="16"/>
                <w:szCs w:val="16"/>
              </w:rPr>
              <w:t>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E4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133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51C83CC2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0FF6" w14:textId="77777777" w:rsidR="00385115" w:rsidRDefault="003851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5BE2" w14:textId="77777777" w:rsidR="00385115" w:rsidRDefault="003851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Uittreksel KVK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CF54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n.v.t.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CEBD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100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7BDC30FD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40D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05D2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Machtiging tekenbevoegdheid (indien van toepassing)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0B60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n.v.t.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4F28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9BB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2A6205CE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49A1" w14:textId="77777777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78BC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Plan van aanpak (kwalitatief) G2.1 (</w:t>
            </w:r>
            <w:r>
              <w:rPr>
                <w:b/>
                <w:sz w:val="16"/>
                <w:szCs w:val="16"/>
              </w:rPr>
              <w:t>verplicht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9692" w14:textId="77777777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n.v.t.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2373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66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6645EFCE" w14:textId="77777777" w:rsidTr="00D01C4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4292" w14:textId="4C41F365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01C42">
              <w:rPr>
                <w:sz w:val="16"/>
                <w:szCs w:val="16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C25D" w14:textId="769E5AD9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Vragenlijst voorkennis en belangenverstrengeling </w:t>
            </w:r>
            <w:r>
              <w:rPr>
                <w:b/>
                <w:sz w:val="16"/>
                <w:szCs w:val="16"/>
              </w:rPr>
              <w:t>(verplicht)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5622" w14:textId="333510FD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E501EA">
              <w:rPr>
                <w:i/>
                <w:sz w:val="16"/>
                <w:szCs w:val="16"/>
              </w:rPr>
              <w:t>J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22D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Door alle deelnemers hieraan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07F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</w:tbl>
    <w:p w14:paraId="240DB077" w14:textId="77777777" w:rsidR="00385115" w:rsidRDefault="00385115" w:rsidP="00385115">
      <w:pPr>
        <w:rPr>
          <w:rFonts w:ascii="Verdana" w:eastAsia="Verdana" w:hAnsi="Verdana"/>
          <w:b/>
        </w:rPr>
      </w:pP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3970"/>
        <w:gridCol w:w="1276"/>
        <w:gridCol w:w="1254"/>
        <w:gridCol w:w="1261"/>
      </w:tblGrid>
      <w:tr w:rsidR="00385115" w14:paraId="304FC7FB" w14:textId="77777777" w:rsidTr="005D05A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79E0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6090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b/>
              </w:rPr>
              <w:t>Inhoud kwantitatief deel: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4F18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3041D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1A33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00096208" w14:textId="77777777" w:rsidTr="005D05A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7AED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Tab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B52F6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Omschrijving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A6DB9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Onderdeel/</w:t>
            </w:r>
          </w:p>
          <w:p w14:paraId="4B00418D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formulier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F94EA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Bij samenwerkingsverband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0B4EB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 (ja/nee)?</w:t>
            </w:r>
          </w:p>
        </w:tc>
      </w:tr>
      <w:tr w:rsidR="00385115" w14:paraId="2D5D4BEA" w14:textId="77777777" w:rsidTr="005D05A4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8B67" w14:textId="770B1F49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01C42">
              <w:rPr>
                <w:sz w:val="16"/>
                <w:szCs w:val="16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8E44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Inschrijvingsbiljet, (WK-2020-05) </w:t>
            </w:r>
            <w:r>
              <w:rPr>
                <w:b/>
                <w:sz w:val="16"/>
                <w:szCs w:val="16"/>
              </w:rPr>
              <w:t>(per perceel)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(verplicht)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8F68" w14:textId="34ACC61E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9E4807">
              <w:rPr>
                <w:i/>
                <w:sz w:val="16"/>
                <w:szCs w:val="16"/>
              </w:rPr>
              <w:t>R, S, T</w:t>
            </w:r>
            <w:r w:rsidR="005D05A4">
              <w:rPr>
                <w:i/>
                <w:sz w:val="16"/>
                <w:szCs w:val="16"/>
              </w:rPr>
              <w:t>, U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3BC1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A85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  <w:tr w:rsidR="00385115" w14:paraId="3AD9E3FC" w14:textId="77777777" w:rsidTr="005D05A4">
        <w:trPr>
          <w:trHeight w:val="3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238D" w14:textId="4CD46C14" w:rsidR="00385115" w:rsidRDefault="00385115">
            <w:pPr>
              <w:jc w:val="center"/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01C42">
              <w:rPr>
                <w:sz w:val="16"/>
                <w:szCs w:val="16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C65F" w14:textId="77777777" w:rsidR="00385115" w:rsidRDefault="003851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Inschrijvingsstaat, (WK-2020-05) </w:t>
            </w:r>
          </w:p>
          <w:p w14:paraId="6B0CDE96" w14:textId="77777777" w:rsidR="00385115" w:rsidRDefault="00385115">
            <w:pPr>
              <w:rPr>
                <w:rFonts w:ascii="Verdana" w:eastAsia="Verdana" w:hAnsi="Verdan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(per perceel) (Verplicht)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038C" w14:textId="1A6D4CB0" w:rsidR="00385115" w:rsidRDefault="00385115">
            <w:pPr>
              <w:rPr>
                <w:rFonts w:ascii="Verdana" w:eastAsia="Verdana" w:hAnsi="Verdana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Bijlage </w:t>
            </w:r>
            <w:r w:rsidR="009E4807">
              <w:rPr>
                <w:i/>
                <w:sz w:val="16"/>
                <w:szCs w:val="16"/>
              </w:rPr>
              <w:t>V, W, X</w:t>
            </w:r>
            <w:r w:rsidR="005D05A4">
              <w:rPr>
                <w:i/>
                <w:sz w:val="16"/>
                <w:szCs w:val="16"/>
              </w:rPr>
              <w:t>, Y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0CB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gezamenlijk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AE7" w14:textId="77777777" w:rsidR="00385115" w:rsidRDefault="00385115">
            <w:pPr>
              <w:rPr>
                <w:rFonts w:ascii="Verdana" w:eastAsia="Verdana" w:hAnsi="Verdana"/>
                <w:sz w:val="16"/>
                <w:szCs w:val="16"/>
              </w:rPr>
            </w:pPr>
          </w:p>
        </w:tc>
      </w:tr>
    </w:tbl>
    <w:p w14:paraId="7C17A3CF" w14:textId="77777777" w:rsidR="00385115" w:rsidRDefault="00385115" w:rsidP="00385115">
      <w:pPr>
        <w:rPr>
          <w:rFonts w:ascii="Verdana" w:eastAsia="Verdana" w:hAnsi="Verdana"/>
          <w:b/>
        </w:rPr>
      </w:pPr>
    </w:p>
    <w:p w14:paraId="31F43369" w14:textId="77777777" w:rsidR="00385115" w:rsidRDefault="00385115" w:rsidP="00385115">
      <w:r>
        <w:t>Ondertekening van de Checklist,</w:t>
      </w:r>
    </w:p>
    <w:p w14:paraId="00651CB0" w14:textId="77777777" w:rsidR="00385115" w:rsidRDefault="00385115" w:rsidP="00385115"/>
    <w:p w14:paraId="420A41BC" w14:textId="77777777" w:rsidR="00385115" w:rsidRDefault="00385115" w:rsidP="00385115">
      <w:r>
        <w:t>Hiermee verklaart de inschrijver dat zijn inschrijving de gevraagde informatie bevat. Deze ingevulde en door een rechtsgeldige vertegenwoordiger ondertekende checklist dient aan de inschrijving te worden toegevoegd.</w:t>
      </w:r>
    </w:p>
    <w:p w14:paraId="1E88B32D" w14:textId="77777777" w:rsidR="00385115" w:rsidRDefault="00385115" w:rsidP="00385115"/>
    <w:p w14:paraId="7D4E7A18" w14:textId="77777777" w:rsidR="00385115" w:rsidRDefault="00385115" w:rsidP="00385115">
      <w:r>
        <w:t>Aldus naar waarheid opgemaakt</w:t>
      </w:r>
      <w:r>
        <w:br/>
      </w:r>
    </w:p>
    <w:p w14:paraId="46AEE620" w14:textId="77777777" w:rsidR="00385115" w:rsidRDefault="00385115" w:rsidP="00385115">
      <w:r>
        <w:t>op ........................ (datum) te .............................................................(plaats)</w:t>
      </w:r>
      <w:r>
        <w:br/>
      </w:r>
    </w:p>
    <w:p w14:paraId="3EBF39C2" w14:textId="77777777" w:rsidR="00385115" w:rsidRDefault="00385115" w:rsidP="00385115">
      <w:r>
        <w:lastRenderedPageBreak/>
        <w:t>door ............................................................................... (naam en voorletters)</w:t>
      </w:r>
      <w:r>
        <w:br/>
      </w:r>
    </w:p>
    <w:p w14:paraId="4917A30A" w14:textId="77777777" w:rsidR="00385115" w:rsidRDefault="00385115" w:rsidP="00385115">
      <w:r>
        <w:t>als bestuurder van ...................................................................… (naam bedrijf)</w:t>
      </w:r>
      <w:r>
        <w:br/>
      </w:r>
    </w:p>
    <w:p w14:paraId="2AD68F20" w14:textId="77777777" w:rsidR="00385115" w:rsidRDefault="00385115" w:rsidP="00385115">
      <w:r>
        <w:t>die ............................................................................................(naam bedrijf)</w:t>
      </w:r>
      <w:r>
        <w:br/>
      </w:r>
    </w:p>
    <w:p w14:paraId="043D85F6" w14:textId="77777777" w:rsidR="00385115" w:rsidRDefault="00385115" w:rsidP="00385115">
      <w:r>
        <w:t>ter zake van deze inschrijving rechtsgeldig vertegenwoordigt.</w:t>
      </w:r>
      <w:r>
        <w:br/>
      </w:r>
      <w:r>
        <w:br/>
      </w:r>
    </w:p>
    <w:p w14:paraId="4748DED8" w14:textId="77777777" w:rsidR="00385115" w:rsidRDefault="00385115" w:rsidP="00385115">
      <w:r>
        <w:t>................................................................................................(handtekening)</w:t>
      </w:r>
    </w:p>
    <w:p w14:paraId="2BF0985D" w14:textId="6637167A" w:rsidR="007866F0" w:rsidRPr="00385115" w:rsidRDefault="007866F0" w:rsidP="00385115">
      <w:pPr>
        <w:spacing w:line="240" w:lineRule="auto"/>
        <w:rPr>
          <w:b/>
          <w:sz w:val="22"/>
          <w:szCs w:val="22"/>
        </w:rPr>
      </w:pPr>
    </w:p>
    <w:sectPr w:rsidR="007866F0" w:rsidRPr="00385115" w:rsidSect="00816A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871" w:right="1134" w:bottom="1418" w:left="1134" w:header="0" w:footer="39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D840F" w14:textId="77777777" w:rsidR="00385115" w:rsidRDefault="00385115">
      <w:r>
        <w:separator/>
      </w:r>
    </w:p>
  </w:endnote>
  <w:endnote w:type="continuationSeparator" w:id="0">
    <w:p w14:paraId="0F540A2B" w14:textId="77777777" w:rsidR="00385115" w:rsidRDefault="003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956ADBE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42EB6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3DE3E" w14:textId="77777777" w:rsidR="005C1431" w:rsidRDefault="005C1431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2868BB8B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EF95EB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08D52" w14:textId="77777777" w:rsidR="00385115" w:rsidRDefault="00385115">
      <w:r>
        <w:separator/>
      </w:r>
    </w:p>
  </w:footnote>
  <w:footnote w:type="continuationSeparator" w:id="0">
    <w:p w14:paraId="333D4CC7" w14:textId="77777777" w:rsidR="00385115" w:rsidRDefault="0038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437478EA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52FABA97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7D50D84" w14:textId="77777777" w:rsidR="00713A38" w:rsidRDefault="00713A38" w:rsidP="0023628B">
          <w:pPr>
            <w:pStyle w:val="Koptekst"/>
          </w:pPr>
        </w:p>
      </w:tc>
    </w:tr>
    <w:tr w:rsidR="00713A38" w14:paraId="03CEF4F9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664F7B80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1241DD2E" w14:textId="77777777" w:rsidR="00713A38" w:rsidRDefault="00713A38" w:rsidP="0023628B">
          <w:pPr>
            <w:pStyle w:val="Koptekst"/>
          </w:pPr>
        </w:p>
      </w:tc>
    </w:tr>
  </w:tbl>
  <w:p w14:paraId="35989DF8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7D711" w14:textId="77777777" w:rsidR="00713A38" w:rsidRDefault="00713A3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479466B2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3DB20125" w14:textId="77777777" w:rsidR="00713A38" w:rsidRDefault="00713A38" w:rsidP="002D1748">
          <w:pPr>
            <w:pStyle w:val="Kenmerk"/>
          </w:pPr>
        </w:p>
      </w:tc>
      <w:tc>
        <w:tcPr>
          <w:tcW w:w="10763" w:type="dxa"/>
          <w:shd w:val="clear" w:color="auto" w:fill="auto"/>
        </w:tcPr>
        <w:p w14:paraId="70E2CB0B" w14:textId="77777777" w:rsidR="00713A38" w:rsidRDefault="00713A38" w:rsidP="002D1748">
          <w:pPr>
            <w:pStyle w:val="Kenmerk"/>
          </w:pPr>
        </w:p>
      </w:tc>
    </w:tr>
  </w:tbl>
  <w:p w14:paraId="2334A4B1" w14:textId="77777777" w:rsidR="00713A38" w:rsidRDefault="00713A3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6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3"/>
  </w:num>
  <w:num w:numId="5" w16cid:durableId="242645616">
    <w:abstractNumId w:val="5"/>
  </w:num>
  <w:num w:numId="6" w16cid:durableId="1609652800">
    <w:abstractNumId w:val="5"/>
  </w:num>
  <w:num w:numId="7" w16cid:durableId="252252399">
    <w:abstractNumId w:val="5"/>
  </w:num>
  <w:num w:numId="8" w16cid:durableId="373896703">
    <w:abstractNumId w:val="5"/>
  </w:num>
  <w:num w:numId="9" w16cid:durableId="1121269540">
    <w:abstractNumId w:val="4"/>
  </w:num>
  <w:num w:numId="10" w16cid:durableId="1402824695">
    <w:abstractNumId w:val="4"/>
  </w:num>
  <w:num w:numId="11" w16cid:durableId="1010646487">
    <w:abstractNumId w:val="5"/>
  </w:num>
  <w:num w:numId="12" w16cid:durableId="2073774762">
    <w:abstractNumId w:val="5"/>
  </w:num>
  <w:num w:numId="13" w16cid:durableId="1982154370">
    <w:abstractNumId w:val="5"/>
  </w:num>
  <w:num w:numId="14" w16cid:durableId="858352435">
    <w:abstractNumId w:val="6"/>
  </w:num>
  <w:num w:numId="15" w16cid:durableId="20280940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15"/>
    <w:rsid w:val="000138D2"/>
    <w:rsid w:val="00045278"/>
    <w:rsid w:val="00062E5C"/>
    <w:rsid w:val="000652D2"/>
    <w:rsid w:val="000700FE"/>
    <w:rsid w:val="00081E8B"/>
    <w:rsid w:val="00087F8F"/>
    <w:rsid w:val="000B0647"/>
    <w:rsid w:val="000D2944"/>
    <w:rsid w:val="000D7F29"/>
    <w:rsid w:val="000E3F54"/>
    <w:rsid w:val="000F2D4E"/>
    <w:rsid w:val="000F5E05"/>
    <w:rsid w:val="000F5F8B"/>
    <w:rsid w:val="000F728F"/>
    <w:rsid w:val="00101DFF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1E5238"/>
    <w:rsid w:val="00211BBC"/>
    <w:rsid w:val="00222D71"/>
    <w:rsid w:val="002304A9"/>
    <w:rsid w:val="0023628B"/>
    <w:rsid w:val="00245C63"/>
    <w:rsid w:val="002644B1"/>
    <w:rsid w:val="00270385"/>
    <w:rsid w:val="002936E3"/>
    <w:rsid w:val="00294087"/>
    <w:rsid w:val="002960F9"/>
    <w:rsid w:val="002A16DF"/>
    <w:rsid w:val="002D1748"/>
    <w:rsid w:val="002E0806"/>
    <w:rsid w:val="002E1D90"/>
    <w:rsid w:val="002E48FD"/>
    <w:rsid w:val="002F4685"/>
    <w:rsid w:val="003018AB"/>
    <w:rsid w:val="003067C3"/>
    <w:rsid w:val="00317079"/>
    <w:rsid w:val="003369A3"/>
    <w:rsid w:val="00352E6E"/>
    <w:rsid w:val="00370A69"/>
    <w:rsid w:val="00373C81"/>
    <w:rsid w:val="00385115"/>
    <w:rsid w:val="003A4A36"/>
    <w:rsid w:val="003E0A90"/>
    <w:rsid w:val="00413744"/>
    <w:rsid w:val="0042259D"/>
    <w:rsid w:val="004317A3"/>
    <w:rsid w:val="00444721"/>
    <w:rsid w:val="00464D2A"/>
    <w:rsid w:val="00471103"/>
    <w:rsid w:val="0049169D"/>
    <w:rsid w:val="004A2836"/>
    <w:rsid w:val="004E2F3F"/>
    <w:rsid w:val="004F2305"/>
    <w:rsid w:val="005219C2"/>
    <w:rsid w:val="00543508"/>
    <w:rsid w:val="00547595"/>
    <w:rsid w:val="005576FD"/>
    <w:rsid w:val="00562C62"/>
    <w:rsid w:val="00565408"/>
    <w:rsid w:val="00573DEF"/>
    <w:rsid w:val="005769AD"/>
    <w:rsid w:val="00595803"/>
    <w:rsid w:val="00597891"/>
    <w:rsid w:val="005A09C7"/>
    <w:rsid w:val="005B1943"/>
    <w:rsid w:val="005B6D4C"/>
    <w:rsid w:val="005C1431"/>
    <w:rsid w:val="005D04E3"/>
    <w:rsid w:val="005D05A4"/>
    <w:rsid w:val="005D4605"/>
    <w:rsid w:val="006019E7"/>
    <w:rsid w:val="006029F6"/>
    <w:rsid w:val="006114DD"/>
    <w:rsid w:val="00612F23"/>
    <w:rsid w:val="006139E7"/>
    <w:rsid w:val="00625A55"/>
    <w:rsid w:val="006270D4"/>
    <w:rsid w:val="006445DE"/>
    <w:rsid w:val="00644793"/>
    <w:rsid w:val="00657D34"/>
    <w:rsid w:val="00663D80"/>
    <w:rsid w:val="00665F82"/>
    <w:rsid w:val="00676F05"/>
    <w:rsid w:val="006D679C"/>
    <w:rsid w:val="006D7F5E"/>
    <w:rsid w:val="006F29BF"/>
    <w:rsid w:val="00704C08"/>
    <w:rsid w:val="00713A38"/>
    <w:rsid w:val="00752E48"/>
    <w:rsid w:val="00781755"/>
    <w:rsid w:val="007825BE"/>
    <w:rsid w:val="007839C9"/>
    <w:rsid w:val="007866F0"/>
    <w:rsid w:val="007D21F3"/>
    <w:rsid w:val="007D4666"/>
    <w:rsid w:val="00815F61"/>
    <w:rsid w:val="00816AF9"/>
    <w:rsid w:val="008320BC"/>
    <w:rsid w:val="0084090D"/>
    <w:rsid w:val="00844BEB"/>
    <w:rsid w:val="00851215"/>
    <w:rsid w:val="0085611E"/>
    <w:rsid w:val="008702E6"/>
    <w:rsid w:val="008760CE"/>
    <w:rsid w:val="0088501C"/>
    <w:rsid w:val="008A09B5"/>
    <w:rsid w:val="008A0A7D"/>
    <w:rsid w:val="008A19F5"/>
    <w:rsid w:val="008D33C4"/>
    <w:rsid w:val="008D4C91"/>
    <w:rsid w:val="00905574"/>
    <w:rsid w:val="00907863"/>
    <w:rsid w:val="00911E57"/>
    <w:rsid w:val="00923CEE"/>
    <w:rsid w:val="009246DA"/>
    <w:rsid w:val="00926422"/>
    <w:rsid w:val="00930C49"/>
    <w:rsid w:val="009325FB"/>
    <w:rsid w:val="009742A8"/>
    <w:rsid w:val="00982DBD"/>
    <w:rsid w:val="00993528"/>
    <w:rsid w:val="009A0D2B"/>
    <w:rsid w:val="009B5BA2"/>
    <w:rsid w:val="009C5116"/>
    <w:rsid w:val="009C72F0"/>
    <w:rsid w:val="009D102C"/>
    <w:rsid w:val="009E4807"/>
    <w:rsid w:val="009F1BCA"/>
    <w:rsid w:val="00A15FFA"/>
    <w:rsid w:val="00A1688D"/>
    <w:rsid w:val="00A20FF7"/>
    <w:rsid w:val="00A254C8"/>
    <w:rsid w:val="00A323A8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13A1B"/>
    <w:rsid w:val="00B4408E"/>
    <w:rsid w:val="00B47772"/>
    <w:rsid w:val="00B550B9"/>
    <w:rsid w:val="00B731E4"/>
    <w:rsid w:val="00B77818"/>
    <w:rsid w:val="00B80EC3"/>
    <w:rsid w:val="00B8655F"/>
    <w:rsid w:val="00BA51C5"/>
    <w:rsid w:val="00BA6D84"/>
    <w:rsid w:val="00BB1CB3"/>
    <w:rsid w:val="00BC2211"/>
    <w:rsid w:val="00BE086A"/>
    <w:rsid w:val="00BF0858"/>
    <w:rsid w:val="00BF63CE"/>
    <w:rsid w:val="00C10DA1"/>
    <w:rsid w:val="00C14108"/>
    <w:rsid w:val="00C228EC"/>
    <w:rsid w:val="00C24684"/>
    <w:rsid w:val="00C32970"/>
    <w:rsid w:val="00C42533"/>
    <w:rsid w:val="00C612F9"/>
    <w:rsid w:val="00CA14F4"/>
    <w:rsid w:val="00CC406D"/>
    <w:rsid w:val="00D01C42"/>
    <w:rsid w:val="00D05FC7"/>
    <w:rsid w:val="00D17E42"/>
    <w:rsid w:val="00D40560"/>
    <w:rsid w:val="00D4268A"/>
    <w:rsid w:val="00D54DEA"/>
    <w:rsid w:val="00D57B19"/>
    <w:rsid w:val="00D605DB"/>
    <w:rsid w:val="00D8453C"/>
    <w:rsid w:val="00DA7EF0"/>
    <w:rsid w:val="00DC210E"/>
    <w:rsid w:val="00DC3AD8"/>
    <w:rsid w:val="00DC7A91"/>
    <w:rsid w:val="00DD1C06"/>
    <w:rsid w:val="00E501EA"/>
    <w:rsid w:val="00E70C32"/>
    <w:rsid w:val="00E83488"/>
    <w:rsid w:val="00E9456E"/>
    <w:rsid w:val="00EA4DFB"/>
    <w:rsid w:val="00EC3AD8"/>
    <w:rsid w:val="00ED3122"/>
    <w:rsid w:val="00ED3DEB"/>
    <w:rsid w:val="00ED6943"/>
    <w:rsid w:val="00F10F4C"/>
    <w:rsid w:val="00F23CC1"/>
    <w:rsid w:val="00F349BD"/>
    <w:rsid w:val="00F46E1D"/>
    <w:rsid w:val="00F70DCF"/>
    <w:rsid w:val="00F860AD"/>
    <w:rsid w:val="00F92976"/>
    <w:rsid w:val="00F97258"/>
    <w:rsid w:val="00FA5214"/>
    <w:rsid w:val="00FC61C2"/>
    <w:rsid w:val="00FC7A7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CE1261"/>
  <w15:chartTrackingRefBased/>
  <w15:docId w15:val="{9DA09856-F5EF-461D-B4D5-BC00C76B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385115"/>
    <w:pPr>
      <w:spacing w:line="276" w:lineRule="auto"/>
    </w:pPr>
    <w:rPr>
      <w:rFonts w:ascii="Arial" w:hAnsi="Arial" w:cs="Arial"/>
      <w:kern w:val="0"/>
      <w:lang w:eastAsia="en-US"/>
      <w14:ligatures w14:val="none"/>
    </w:rPr>
  </w:style>
  <w:style w:type="paragraph" w:styleId="Kop1">
    <w:name w:val="heading 1"/>
    <w:aliases w:val="Heading 1 met nummering,hoofdstuk,Hoofdstuk,h1,ips_Hoofdstuk,H1,Univé Hoofdstuk,Section Heading,sectionHeading,sectionHeading Char,Kop subparagraaf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,paragraaf,Paragraaf,ips_paragraaf,H2,Paragrf 2,1.1Heading 2,2scr,Univé Paragraaf,Reset numbering,Bijlage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,subparagraaf,SubParagraaf,ips_subparagraaf,3scr,Episteem PvA Kop 3,Univé Subparagraaf,H3,Level 1 - 1,Voorwoord,Subparagraaf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aliases w:val="h4,Level 2 - a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aliases w:val="h5,Level 3 - i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,hoofdstuk Char,Hoofdstuk Char,h1 Char,ips_Hoofdstuk Char,H1 Char,Univé Hoofdstuk Char,Section Heading Char,sectionHeading Char1,sectionHeading Char Char,Kop subparagraaf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,paragraaf Char,Paragraaf Char,ips_paragraaf Char,H2 Char,Paragrf 2 Char,1.1Heading 2 Char,2scr Char,Univé Paragraaf Char,Reset numbering Char,Bijlage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,subparagraaf Char,SubParagraaf Char,ips_subparagraaf Char,3scr Char,Episteem PvA Kop 3 Char,Univé Subparagraaf Char,H3 Char,Level 1 - 1 Char,Voorwoord Char,Subparagraaf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aliases w:val="h4 Char,Level 2 - a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aliases w:val="h5 Char,Level 3 - i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basedOn w:val="Standaard"/>
    <w:uiPriority w:val="34"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385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8511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rsid w:val="0038511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851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at">
    <w:name w:val="Quote"/>
    <w:basedOn w:val="Standaard"/>
    <w:next w:val="Standaard"/>
    <w:link w:val="CitaatChar"/>
    <w:uiPriority w:val="29"/>
    <w:rsid w:val="003851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85115"/>
    <w:rPr>
      <w:rFonts w:ascii="Arial" w:hAnsi="Arial"/>
      <w:i/>
      <w:iCs/>
      <w:color w:val="404040" w:themeColor="text1" w:themeTint="BF"/>
      <w:lang w:eastAsia="en-US"/>
    </w:rPr>
  </w:style>
  <w:style w:type="character" w:styleId="Intensievebenadrukking">
    <w:name w:val="Intense Emphasis"/>
    <w:basedOn w:val="Standaardalinea-lettertype"/>
    <w:uiPriority w:val="21"/>
    <w:rsid w:val="00385115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38511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85115"/>
    <w:rPr>
      <w:rFonts w:ascii="Arial" w:hAnsi="Arial"/>
      <w:i/>
      <w:iCs/>
      <w:color w:val="365F91" w:themeColor="accent1" w:themeShade="BF"/>
      <w:lang w:eastAsia="en-US"/>
    </w:rPr>
  </w:style>
  <w:style w:type="character" w:styleId="Intensieveverwijzing">
    <w:name w:val="Intense Reference"/>
    <w:basedOn w:val="Standaardalinea-lettertype"/>
    <w:uiPriority w:val="32"/>
    <w:rsid w:val="00385115"/>
    <w:rPr>
      <w:b/>
      <w:bCs/>
      <w:smallCaps/>
      <w:color w:val="365F91" w:themeColor="accent1" w:themeShade="BF"/>
      <w:spacing w:val="5"/>
    </w:rPr>
  </w:style>
  <w:style w:type="character" w:styleId="Verwijzingopmerking">
    <w:name w:val="annotation reference"/>
    <w:basedOn w:val="Standaardalinea-lettertype"/>
    <w:semiHidden/>
    <w:unhideWhenUsed/>
    <w:rsid w:val="005219C2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219C2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219C2"/>
    <w:rPr>
      <w:rFonts w:ascii="Arial" w:hAnsi="Arial" w:cs="Arial"/>
      <w:kern w:val="0"/>
      <w:lang w:eastAsia="en-US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219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219C2"/>
    <w:rPr>
      <w:rFonts w:ascii="Arial" w:hAnsi="Arial" w:cs="Arial"/>
      <w:b/>
      <w:bCs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c601a-c172-4142-980b-33deeaa1e95d" xsi:nil="true"/>
    <_dlc_DocId xmlns="558c601a-c172-4142-980b-33deeaa1e95d">RCUS45HN67DU-974321440-302306</_dlc_DocId>
    <_dlc_DocIdUrl xmlns="558c601a-c172-4142-980b-33deeaa1e95d">
      <Url>https://sscons.sharepoint.com/sites/ORG-IC/_layouts/15/DocIdRedir.aspx?ID=RCUS45HN67DU-974321440-302306</Url>
      <Description>RCUS45HN67DU-974321440-302306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3871A3-78E6-4348-ADA2-4A5CFDB23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586629-AE00-475E-A377-6C216057BF35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ba4790f2-98c4-4268-a930-bdc80538f7bb"/>
    <ds:schemaRef ds:uri="13f1a102-a4e8-4fad-af4a-280cfd4dbdac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558c601a-c172-4142-980b-33deeaa1e95d"/>
    <ds:schemaRef ds:uri="128ee3f7-829e-4555-9a1a-4c53ac6fd304"/>
  </ds:schemaRefs>
</ds:datastoreItem>
</file>

<file path=customXml/itemProps4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5F58CC-B6AD-40DB-AAD4-E8B9F0ADA4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2230</Characters>
  <Application>Microsoft Office Word</Application>
  <DocSecurity>0</DocSecurity>
  <Lines>18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Noëlle Schuurman</dc:creator>
  <cp:keywords/>
  <dc:description/>
  <cp:lastModifiedBy>Noëlle Schuurman</cp:lastModifiedBy>
  <cp:revision>8</cp:revision>
  <cp:lastPrinted>2019-01-04T09:57:00Z</cp:lastPrinted>
  <dcterms:created xsi:type="dcterms:W3CDTF">2024-07-29T13:32:00Z</dcterms:created>
  <dcterms:modified xsi:type="dcterms:W3CDTF">2024-07-30T09:20:00Z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cab9b85d-b6e8-4448-b52b-2d6ce9a79f46</vt:lpwstr>
  </property>
  <property fmtid="{D5CDD505-2E9C-101B-9397-08002B2CF9AE}" pid="4" name="hc177bb5d1a84cadb04e5c71ff211ad4">
    <vt:lpwstr>Verkeer en vervoer|1067d225-fad3-46b5-babf-1d4fb2eab7e5</vt:lpwstr>
  </property>
  <property fmtid="{D5CDD505-2E9C-101B-9397-08002B2CF9AE}" pid="5" name="g4911d1be07a4422a8ee2ce893e0df3b">
    <vt:lpwstr>WK|57d7adc0-b076-4b57-bbb8-6fbed65b0296</vt:lpwstr>
  </property>
  <property fmtid="{D5CDD505-2E9C-101B-9397-08002B2CF9AE}" pid="6" name="MSIP_Label_1f7c1374-3856-4efe-8a20-c736d592c69d_Enabled">
    <vt:lpwstr>True</vt:lpwstr>
  </property>
  <property fmtid="{D5CDD505-2E9C-101B-9397-08002B2CF9AE}" pid="7" name="MSIP_Label_1f7c1374-3856-4efe-8a20-c736d592c69d_SiteId">
    <vt:lpwstr>198fc6c4-dbc7-4471-82ef-764d9e62caf1</vt:lpwstr>
  </property>
  <property fmtid="{D5CDD505-2E9C-101B-9397-08002B2CF9AE}" pid="8" name="MSIP_Label_1f7c1374-3856-4efe-8a20-c736d592c69d_SetDate">
    <vt:lpwstr>2024-07-04T12:28:12Z</vt:lpwstr>
  </property>
  <property fmtid="{D5CDD505-2E9C-101B-9397-08002B2CF9AE}" pid="9" name="MSIP_Label_1f7c1374-3856-4efe-8a20-c736d592c69d_Name">
    <vt:lpwstr>Intern</vt:lpwstr>
  </property>
  <property fmtid="{D5CDD505-2E9C-101B-9397-08002B2CF9AE}" pid="10" name="MSIP_Label_1f7c1374-3856-4efe-8a20-c736d592c69d_ActionId">
    <vt:lpwstr>458e4cd5-bbdc-40b7-93fd-d4e0658aea2b</vt:lpwstr>
  </property>
  <property fmtid="{D5CDD505-2E9C-101B-9397-08002B2CF9AE}" pid="11" name="MSIP_Label_1f7c1374-3856-4efe-8a20-c736d592c69d_Removed">
    <vt:lpwstr>False</vt:lpwstr>
  </property>
  <property fmtid="{D5CDD505-2E9C-101B-9397-08002B2CF9AE}" pid="12" name="MSIP_Label_1f7c1374-3856-4efe-8a20-c736d592c69d_Extended_MSFT_Method">
    <vt:lpwstr>Standard</vt:lpwstr>
  </property>
  <property fmtid="{D5CDD505-2E9C-101B-9397-08002B2CF9AE}" pid="13" name="Sensitivity">
    <vt:lpwstr>Intern</vt:lpwstr>
  </property>
  <property fmtid="{D5CDD505-2E9C-101B-9397-08002B2CF9AE}" pid="14" name="MediaServiceImageTags">
    <vt:lpwstr/>
  </property>
  <property fmtid="{D5CDD505-2E9C-101B-9397-08002B2CF9AE}" pid="15" name="gdee63a8b651439cb8bd2cdd061035cb">
    <vt:lpwstr/>
  </property>
  <property fmtid="{D5CDD505-2E9C-101B-9397-08002B2CF9AE}" pid="16" name="Verantwoordelijk organisatieonderdeel">
    <vt:lpwstr>2;#WK|57d7adc0-b076-4b57-bbb8-6fbed65b0296</vt:lpwstr>
  </property>
  <property fmtid="{D5CDD505-2E9C-101B-9397-08002B2CF9AE}" pid="17" name="Documenttype">
    <vt:lpwstr/>
  </property>
  <property fmtid="{D5CDD505-2E9C-101B-9397-08002B2CF9AE}" pid="18" name="Documentstatus">
    <vt:lpwstr/>
  </property>
  <property fmtid="{D5CDD505-2E9C-101B-9397-08002B2CF9AE}" pid="19" name="Proces">
    <vt:lpwstr/>
  </property>
  <property fmtid="{D5CDD505-2E9C-101B-9397-08002B2CF9AE}" pid="20" name="Secretariaat">
    <vt:lpwstr/>
  </property>
  <property fmtid="{D5CDD505-2E9C-101B-9397-08002B2CF9AE}" pid="21" name="b7d5404cb2a5404d83710578ba68e687">
    <vt:lpwstr/>
  </property>
  <property fmtid="{D5CDD505-2E9C-101B-9397-08002B2CF9AE}" pid="22" name="i3a97997f2484179be2952c5602acc27">
    <vt:lpwstr/>
  </property>
  <property fmtid="{D5CDD505-2E9C-101B-9397-08002B2CF9AE}" pid="23" name="Hotspot">
    <vt:lpwstr/>
  </property>
  <property fmtid="{D5CDD505-2E9C-101B-9397-08002B2CF9AE}" pid="24" name="lcf76f155ced4ddcb4097134ff3c332f">
    <vt:lpwstr/>
  </property>
  <property fmtid="{D5CDD505-2E9C-101B-9397-08002B2CF9AE}" pid="25" name="Taakveld">
    <vt:lpwstr>1;#Verkeer en vervoer|1067d225-fad3-46b5-babf-1d4fb2eab7e5</vt:lpwstr>
  </property>
</Properties>
</file>